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B3E" w:rsidRDefault="002727CA">
      <w:pPr>
        <w:ind w:left="-180"/>
        <w:jc w:val="center"/>
      </w:pPr>
      <w:r>
        <w:rPr>
          <w:noProof/>
        </w:rPr>
        <w:drawing>
          <wp:inline distT="0" distB="0" distL="0" distR="0">
            <wp:extent cx="10525125" cy="7896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0525125" cy="7896225"/>
                    </a:xfrm>
                    <a:prstGeom prst="rect">
                      <a:avLst/>
                    </a:prstGeom>
                    <a:noFill/>
                    <a:ln w="9525">
                      <a:noFill/>
                      <a:miter lim="800000"/>
                      <a:headEnd/>
                      <a:tailEnd/>
                    </a:ln>
                  </pic:spPr>
                </pic:pic>
              </a:graphicData>
            </a:graphic>
          </wp:inline>
        </w:drawing>
      </w:r>
      <w:r>
        <w:rPr>
          <w:sz w:val="48"/>
          <w:szCs w:val="48"/>
        </w:rPr>
        <w:lastRenderedPageBreak/>
        <w:t xml:space="preserve">Chapter 1                                                             </w:t>
      </w:r>
      <w:r>
        <w:rPr>
          <w:sz w:val="24"/>
          <w:szCs w:val="24"/>
        </w:rPr>
        <w:t xml:space="preserve">                  </w:t>
      </w:r>
      <w:r>
        <w:rPr>
          <w:rFonts w:ascii="Consolas" w:eastAsia="Consolas" w:hAnsi="Consolas" w:cs="Consolas"/>
          <w:sz w:val="24"/>
          <w:szCs w:val="24"/>
        </w:rPr>
        <w:t xml:space="preserve">      </w:t>
      </w:r>
      <w:r>
        <w:rPr>
          <w:rFonts w:ascii="Comic Sans MS" w:eastAsia="Comic Sans MS" w:hAnsi="Comic Sans MS" w:cs="Comic Sans MS"/>
          <w:sz w:val="24"/>
          <w:szCs w:val="24"/>
        </w:rPr>
        <w:t xml:space="preserve">In the pitch black dead at night, there I was walking alone in the streets of Brooklyn. I just needed to get out of that crazy freak show of a house that I live </w:t>
      </w:r>
      <w:r>
        <w:rPr>
          <w:rFonts w:ascii="Comic Sans MS" w:eastAsia="Comic Sans MS" w:hAnsi="Comic Sans MS" w:cs="Comic Sans MS"/>
          <w:sz w:val="24"/>
          <w:szCs w:val="24"/>
        </w:rPr>
        <w:t>in. I’m surprised that I'm not as crazy as those other freaks I live with. For starters they only eat rat meat because it’s supposedly “normal”,not like they’d ever in a million years no what normal is. Yuck it smells like some one let some kind of stink g</w:t>
      </w:r>
      <w:r>
        <w:rPr>
          <w:rFonts w:ascii="Comic Sans MS" w:eastAsia="Comic Sans MS" w:hAnsi="Comic Sans MS" w:cs="Comic Sans MS"/>
          <w:sz w:val="24"/>
          <w:szCs w:val="24"/>
        </w:rPr>
        <w:t>renade out here. The wind is blowing so hard that I swear I’d be blown away if it wasn't for the heavy coat I’m wearing. I think I just saw a huge rat but it is absolutely normal if you live in Brooklyn. I wonder why me, a perfectly normal adorable girl ha</w:t>
      </w:r>
      <w:r>
        <w:rPr>
          <w:rFonts w:ascii="Comic Sans MS" w:eastAsia="Comic Sans MS" w:hAnsi="Comic Sans MS" w:cs="Comic Sans MS"/>
          <w:sz w:val="24"/>
          <w:szCs w:val="24"/>
        </w:rPr>
        <w:t xml:space="preserve">s a family that should be in a circus act with a road clown and two dancing bears.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If only I lived with my best friend in the whole world, Jacky Robinson. She is the best person alive, plus her family isn’t filled with freaks,I guess she gets all the l</w:t>
      </w:r>
      <w:r>
        <w:rPr>
          <w:rFonts w:ascii="Comic Sans MS" w:eastAsia="Comic Sans MS" w:hAnsi="Comic Sans MS" w:cs="Comic Sans MS"/>
          <w:sz w:val="24"/>
          <w:szCs w:val="24"/>
        </w:rPr>
        <w:t>uck. She also has the most gorgeous boyfriend, Danny Hopkins. His name isn’t very attractive but if you were to see that face of his you’d probably die of a hot-stroke (hot-stroke because of how hot he is)!!! Before I could finish daydreaming of Danny, the</w:t>
      </w:r>
      <w:r>
        <w:rPr>
          <w:rFonts w:ascii="Comic Sans MS" w:eastAsia="Comic Sans MS" w:hAnsi="Comic Sans MS" w:cs="Comic Sans MS"/>
          <w:sz w:val="24"/>
          <w:szCs w:val="24"/>
        </w:rPr>
        <w:t xml:space="preserve">re I was right in front of this prodigious  house. Then  I go into my pocket and take out my cellphone and saw the text message Jacky sent me. 123 Florida Blvd. </w:t>
      </w:r>
      <w:r>
        <w:rPr>
          <w:rFonts w:ascii="Comic Sans MS" w:eastAsia="Comic Sans MS" w:hAnsi="Comic Sans MS" w:cs="Comic Sans MS"/>
          <w:i/>
          <w:iCs/>
          <w:sz w:val="24"/>
          <w:szCs w:val="24"/>
        </w:rPr>
        <w:t xml:space="preserve">Yup this is the house </w:t>
      </w:r>
      <w:r>
        <w:rPr>
          <w:rFonts w:ascii="Comic Sans MS" w:eastAsia="Comic Sans MS" w:hAnsi="Comic Sans MS" w:cs="Comic Sans MS"/>
          <w:sz w:val="24"/>
          <w:szCs w:val="24"/>
        </w:rPr>
        <w:t xml:space="preserve">I say to my self. I rang the doorbell, and there she was in her favorite </w:t>
      </w:r>
      <w:r>
        <w:rPr>
          <w:rFonts w:ascii="Comic Sans MS" w:eastAsia="Comic Sans MS" w:hAnsi="Comic Sans MS" w:cs="Comic Sans MS"/>
          <w:sz w:val="24"/>
          <w:szCs w:val="24"/>
        </w:rPr>
        <w:t>ruby slippers that got banned from school. “Hey Jacky what are you doing here?”she said very low “What your not going to invite your best friend in?”I said very sarcastically. “Sorry come on in Sally Sarcastic!” I went in then looked around in amazement. “</w:t>
      </w:r>
      <w:r>
        <w:rPr>
          <w:rFonts w:ascii="Comic Sans MS" w:eastAsia="Comic Sans MS" w:hAnsi="Comic Sans MS" w:cs="Comic Sans MS"/>
          <w:sz w:val="24"/>
          <w:szCs w:val="24"/>
        </w:rPr>
        <w:t xml:space="preserve">How  long have we been friends?” i asked Jacky “Um i don’t no, were 16 and next Tuesday is our friend-adversary so 10 years!” she said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“AND YOU NEVER INVITED ME TO YOUR HOUSE?!?”I said back. She was cracking up like i was joking then sat down on her lux</w:t>
      </w:r>
      <w:r>
        <w:rPr>
          <w:rFonts w:ascii="Comic Sans MS" w:eastAsia="Comic Sans MS" w:hAnsi="Comic Sans MS" w:cs="Comic Sans MS"/>
          <w:sz w:val="24"/>
          <w:szCs w:val="24"/>
        </w:rPr>
        <w:t xml:space="preserve">urious purple sofa. Then I took off my jacket and put it on this diamond studded coat hanger. Then i sat down next to her and looked at her awards and then back at her.”So what happened Miss I walk in the streets alone?” she asked me. Right before I could </w:t>
      </w:r>
      <w:r>
        <w:rPr>
          <w:rFonts w:ascii="Comic Sans MS" w:eastAsia="Comic Sans MS" w:hAnsi="Comic Sans MS" w:cs="Comic Sans MS"/>
          <w:sz w:val="24"/>
          <w:szCs w:val="24"/>
        </w:rPr>
        <w:t>answer this Blond-haired perfect shaped woman come down the blue tiled marble floating stairs.”Jacqueline Darling do you,” she stopped before she could finish her sentence she looked right at me and then said “What is that” Ooh when those words came out he</w:t>
      </w:r>
      <w:r>
        <w:rPr>
          <w:rFonts w:ascii="Comic Sans MS" w:eastAsia="Comic Sans MS" w:hAnsi="Comic Sans MS" w:cs="Comic Sans MS"/>
          <w:sz w:val="24"/>
          <w:szCs w:val="24"/>
        </w:rPr>
        <w:t xml:space="preserve">r mouth all I was thinking of is </w:t>
      </w:r>
      <w:r>
        <w:rPr>
          <w:rFonts w:ascii="Comic Sans MS" w:eastAsia="Comic Sans MS" w:hAnsi="Comic Sans MS" w:cs="Comic Sans MS"/>
          <w:i/>
          <w:iCs/>
          <w:sz w:val="24"/>
          <w:szCs w:val="24"/>
        </w:rPr>
        <w:t>If she was a little bit closer I could of grabbed her neck then strangled her!!</w:t>
      </w:r>
      <w:r>
        <w:rPr>
          <w:rFonts w:ascii="Syncopate" w:eastAsia="Syncopate" w:hAnsi="Syncopate" w:cs="Syncopate"/>
          <w:sz w:val="24"/>
          <w:szCs w:val="24"/>
        </w:rPr>
        <w:t xml:space="preserve"> </w:t>
      </w:r>
    </w:p>
    <w:p w:rsidR="00A77B3E" w:rsidRDefault="002727CA">
      <w:pPr>
        <w:ind w:left="-180"/>
        <w:rPr>
          <w:b/>
          <w:bCs/>
          <w:sz w:val="48"/>
          <w:szCs w:val="48"/>
        </w:rPr>
      </w:pPr>
      <w:r>
        <w:rPr>
          <w:b/>
          <w:bCs/>
          <w:sz w:val="48"/>
          <w:szCs w:val="48"/>
        </w:rPr>
        <w:lastRenderedPageBreak/>
        <w:t xml:space="preserve">Chapter 2 </w:t>
      </w:r>
    </w:p>
    <w:p w:rsidR="00A77B3E" w:rsidRDefault="002727CA">
      <w:pPr>
        <w:ind w:left="-180"/>
        <w:rPr>
          <w:rFonts w:ascii="Consolas" w:eastAsia="Consolas" w:hAnsi="Consolas" w:cs="Consolas"/>
          <w:sz w:val="24"/>
          <w:szCs w:val="24"/>
        </w:rPr>
      </w:pPr>
      <w:r>
        <w:rPr>
          <w:rFonts w:ascii="Consolas" w:eastAsia="Consolas" w:hAnsi="Consolas" w:cs="Consolas"/>
          <w:sz w:val="24"/>
          <w:szCs w:val="24"/>
        </w:rPr>
        <w:t xml:space="preserve"> </w:t>
      </w:r>
      <w:r>
        <w:rPr>
          <w:rFonts w:ascii="Comic Sans MS" w:eastAsia="Comic Sans MS" w:hAnsi="Comic Sans MS" w:cs="Comic Sans MS"/>
          <w:sz w:val="24"/>
          <w:szCs w:val="24"/>
        </w:rPr>
        <w:t xml:space="preserve"> Before I stood up ready to do something Jacky said “Mom don’t be rude, this is Raquel Hunter my best friend in the entire world”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“Ohh of course my mistake I am so sorry dear”she said trying to sound nice but grinding her teeth, like she lost one of her diamond studded earrings.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“It’s okay I get that all the time” I said trying not to punch the glitter  off her face.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“Well deer </w:t>
      </w:r>
      <w:r>
        <w:rPr>
          <w:rFonts w:ascii="Comic Sans MS" w:eastAsia="Comic Sans MS" w:hAnsi="Comic Sans MS" w:cs="Comic Sans MS"/>
          <w:sz w:val="24"/>
          <w:szCs w:val="24"/>
        </w:rPr>
        <w:t>do you need a place to stay because you look cold,wet,hungry,and sweaty.” I bit my lip before I could say something I’d regret Jacky said “Mother have Maria set up the other bed in my room with some clothes that would be suitable for Rocky please and thank</w:t>
      </w:r>
      <w:r>
        <w:rPr>
          <w:rFonts w:ascii="Comic Sans MS" w:eastAsia="Comic Sans MS" w:hAnsi="Comic Sans MS" w:cs="Comic Sans MS"/>
          <w:sz w:val="24"/>
          <w:szCs w:val="24"/>
        </w:rPr>
        <w:t xml:space="preserve">s”. Jacky said to her mother rushing her up the stairs. “I’m so sorry Rocks she just has been having trouble with my father and takes it out on any one she can get to.” she said looking up at the stairs scanning to see if her mother was coming back down.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“No it’s okay I’m just kinda out of it” I said trying not to close my eyes and fall down to sleep. “Come on Rocks I’ll bring you to my room and you can spend the night here or as long as you need.” she said helping me up the stairs with out me tripping a</w:t>
      </w:r>
      <w:r>
        <w:rPr>
          <w:rFonts w:ascii="Comic Sans MS" w:eastAsia="Comic Sans MS" w:hAnsi="Comic Sans MS" w:cs="Comic Sans MS"/>
          <w:sz w:val="24"/>
          <w:szCs w:val="24"/>
        </w:rPr>
        <w:t>nd falling. We went up stairs as if it’s been forever then we stop at this diamond studded door that I actually had to open my eyes to get the real view of it. Then Jacky opened the door and once I stepped in the room I was in amazement. So many vibrant co</w:t>
      </w:r>
      <w:r>
        <w:rPr>
          <w:rFonts w:ascii="Comic Sans MS" w:eastAsia="Comic Sans MS" w:hAnsi="Comic Sans MS" w:cs="Comic Sans MS"/>
          <w:sz w:val="24"/>
          <w:szCs w:val="24"/>
        </w:rPr>
        <w:t>lors that stick out and on-top of that there is a fridge a soda fountain and so many posters of Taylor Latiner. She showed me to another room in her room,that was about the same size of a whole apartment. “Well here it is every thing you need is right in h</w:t>
      </w:r>
      <w:r>
        <w:rPr>
          <w:rFonts w:ascii="Comic Sans MS" w:eastAsia="Comic Sans MS" w:hAnsi="Comic Sans MS" w:cs="Comic Sans MS"/>
          <w:sz w:val="24"/>
          <w:szCs w:val="24"/>
        </w:rPr>
        <w:t>ere.” she told me but I honestly was only paying attention to the ginormous bathroom next to what looked like a purple fountain that was spuming out chocolate milk.</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“If you need anything just ask Me` casa es su casa.”(which means my house is your hou</w:t>
      </w:r>
      <w:r>
        <w:rPr>
          <w:rFonts w:ascii="Comic Sans MS" w:eastAsia="Comic Sans MS" w:hAnsi="Comic Sans MS" w:cs="Comic Sans MS"/>
          <w:sz w:val="24"/>
          <w:szCs w:val="24"/>
        </w:rPr>
        <w:t>se) she told me. Then she closed the door behind her and I took one look at the bed and did what any normal person would do,throw myself on the bed and go to sleep! The most awesome thing just happened,the bed wiggled and wobbled around making a WOSH sound</w:t>
      </w:r>
      <w:r>
        <w:rPr>
          <w:rFonts w:ascii="Comic Sans MS" w:eastAsia="Comic Sans MS" w:hAnsi="Comic Sans MS" w:cs="Comic Sans MS"/>
          <w:sz w:val="24"/>
          <w:szCs w:val="24"/>
        </w:rPr>
        <w:t xml:space="preserve">. </w:t>
      </w:r>
      <w:r>
        <w:rPr>
          <w:rFonts w:ascii="Comic Sans MS" w:eastAsia="Comic Sans MS" w:hAnsi="Comic Sans MS" w:cs="Comic Sans MS"/>
          <w:i/>
          <w:iCs/>
          <w:sz w:val="24"/>
          <w:szCs w:val="24"/>
        </w:rPr>
        <w:t>So cool A WATER BED</w:t>
      </w:r>
      <w:r>
        <w:rPr>
          <w:rFonts w:ascii="Comic Sans MS" w:eastAsia="Comic Sans MS" w:hAnsi="Comic Sans MS" w:cs="Comic Sans MS"/>
          <w:sz w:val="24"/>
          <w:szCs w:val="24"/>
        </w:rPr>
        <w:t xml:space="preserve"> I said while laying face down wiggling all around. I soon got up and looked strait up at the chocolate milk fountain and knew my purpose in this world. I look the biggest bowl I saw and put it inside the fountain. I took it out then s</w:t>
      </w:r>
      <w:r>
        <w:rPr>
          <w:rFonts w:ascii="Comic Sans MS" w:eastAsia="Comic Sans MS" w:hAnsi="Comic Sans MS" w:cs="Comic Sans MS"/>
          <w:sz w:val="24"/>
          <w:szCs w:val="24"/>
        </w:rPr>
        <w:t xml:space="preserve">lowly walked into the bathroom and, put it in the tub. I put my hair up in a bun and looked at the bowl. As I did I put my entire face in the bowl and slurped up as much milk as I  </w:t>
      </w:r>
      <w:r>
        <w:rPr>
          <w:rFonts w:ascii="Comic Sans MS" w:eastAsia="Comic Sans MS" w:hAnsi="Comic Sans MS" w:cs="Comic Sans MS"/>
          <w:sz w:val="24"/>
          <w:szCs w:val="24"/>
        </w:rPr>
        <w:lastRenderedPageBreak/>
        <w:t>possibly could</w:t>
      </w:r>
      <w:r>
        <w:rPr>
          <w:rFonts w:ascii="Comic Sans MS" w:eastAsia="Comic Sans MS" w:hAnsi="Comic Sans MS" w:cs="Comic Sans MS"/>
          <w:sz w:val="24"/>
          <w:szCs w:val="24"/>
          <w:u w:val="single"/>
        </w:rPr>
        <w:t>.</w:t>
      </w:r>
      <w:r>
        <w:rPr>
          <w:rFonts w:ascii="Comic Sans MS" w:eastAsia="Comic Sans MS" w:hAnsi="Comic Sans MS" w:cs="Comic Sans MS"/>
          <w:sz w:val="24"/>
          <w:szCs w:val="24"/>
        </w:rPr>
        <w:t xml:space="preserve"> The next thing I knew I was in the tub with chocolate milk </w:t>
      </w:r>
      <w:r>
        <w:rPr>
          <w:rFonts w:ascii="Comic Sans MS" w:eastAsia="Comic Sans MS" w:hAnsi="Comic Sans MS" w:cs="Comic Sans MS"/>
          <w:sz w:val="24"/>
          <w:szCs w:val="24"/>
        </w:rPr>
        <w:t>all over my clothes.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There she was looking at me like I was a freak like my family. “And what are you doing idiot”? Jacky said laughing her butt off. I got up and got a towel when she said “You no this is a good look for you, you can be a hobo with cho</w:t>
      </w:r>
      <w:r>
        <w:rPr>
          <w:rFonts w:ascii="Comic Sans MS" w:eastAsia="Comic Sans MS" w:hAnsi="Comic Sans MS" w:cs="Comic Sans MS"/>
          <w:sz w:val="24"/>
          <w:szCs w:val="24"/>
        </w:rPr>
        <w:t xml:space="preserve">colate for Halloween!”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looked at her with one of my famous </w:t>
      </w:r>
      <w:r>
        <w:rPr>
          <w:rFonts w:ascii="Comic Sans MS" w:eastAsia="Comic Sans MS" w:hAnsi="Comic Sans MS" w:cs="Comic Sans MS"/>
          <w:i/>
          <w:iCs/>
          <w:sz w:val="24"/>
          <w:szCs w:val="24"/>
        </w:rPr>
        <w:t>Shut up or I’ll kill you</w:t>
      </w:r>
      <w:r>
        <w:rPr>
          <w:rFonts w:ascii="Comic Sans MS" w:eastAsia="Comic Sans MS" w:hAnsi="Comic Sans MS" w:cs="Comic Sans MS"/>
          <w:sz w:val="24"/>
          <w:szCs w:val="24"/>
        </w:rPr>
        <w:t xml:space="preserve"> expressions. She sort of backed away before she said anything else, then I wiped my face and went out the bathroom to see what kind of trash Mrs.Robinson had the mai</w:t>
      </w:r>
      <w:r>
        <w:rPr>
          <w:rFonts w:ascii="Comic Sans MS" w:eastAsia="Comic Sans MS" w:hAnsi="Comic Sans MS" w:cs="Comic Sans MS"/>
          <w:sz w:val="24"/>
          <w:szCs w:val="24"/>
        </w:rPr>
        <w:t xml:space="preserve">d give me. I looked over to see but before I could see Jacky threw a bigger towel over my hair.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“Thanks Jacky I APPRECIATE IT!!” I told her again, with my sarcasm that no one ever enjoyed.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“Hey I’m not the idiot that slept with chocolate on my hair now </w:t>
      </w:r>
      <w:r>
        <w:rPr>
          <w:rFonts w:ascii="Comic Sans MS" w:eastAsia="Comic Sans MS" w:hAnsi="Comic Sans MS" w:cs="Comic Sans MS"/>
          <w:sz w:val="24"/>
          <w:szCs w:val="24"/>
        </w:rPr>
        <w:t>am I?she said, as if she where going to hit me with a pile of bricks. I stopped talking for awhile to see if she would leave,it worked. I close then locked the door so even if she were trying to bang so hard on the door it could not open. I saw some of the</w:t>
      </w:r>
      <w:r>
        <w:rPr>
          <w:rFonts w:ascii="Comic Sans MS" w:eastAsia="Comic Sans MS" w:hAnsi="Comic Sans MS" w:cs="Comic Sans MS"/>
          <w:sz w:val="24"/>
          <w:szCs w:val="24"/>
        </w:rPr>
        <w:t xml:space="preserve"> cloths that the wench left for me and pucked a little but in my mouth. I held the shirt i was supposed to wear and it looked like she just took it out of a garbage can. YUCK! it smelled like it had been used as toilet paper,or some one wiped their rear en</w:t>
      </w:r>
      <w:r>
        <w:rPr>
          <w:rFonts w:ascii="Comic Sans MS" w:eastAsia="Comic Sans MS" w:hAnsi="Comic Sans MS" w:cs="Comic Sans MS"/>
          <w:sz w:val="24"/>
          <w:szCs w:val="24"/>
        </w:rPr>
        <w:t>d on it.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threw it out of a window and guess where it landed, a place where you should never throw anything on, Mrs.Robinson’s head.I swear my heart sank and before she looked up to see what the heck that was, I quickly closed the window and ran into t</w:t>
      </w:r>
      <w:r>
        <w:rPr>
          <w:rFonts w:ascii="Comic Sans MS" w:eastAsia="Comic Sans MS" w:hAnsi="Comic Sans MS" w:cs="Comic Sans MS"/>
          <w:sz w:val="24"/>
          <w:szCs w:val="24"/>
        </w:rPr>
        <w:t xml:space="preserve">he bathroom. All I could think of is weather she saw me or not. </w:t>
      </w:r>
      <w:r>
        <w:rPr>
          <w:rFonts w:ascii="Comic Sans MS" w:eastAsia="Comic Sans MS" w:hAnsi="Comic Sans MS" w:cs="Comic Sans MS"/>
          <w:i/>
          <w:iCs/>
          <w:sz w:val="24"/>
          <w:szCs w:val="24"/>
        </w:rPr>
        <w:t>Of course this happens to me of all people I always look like a freak no matter what I ever do! I screwed this up, and what if I get kicked of here on the second day. That would be the worst r</w:t>
      </w:r>
      <w:r>
        <w:rPr>
          <w:rFonts w:ascii="Comic Sans MS" w:eastAsia="Comic Sans MS" w:hAnsi="Comic Sans MS" w:cs="Comic Sans MS"/>
          <w:i/>
          <w:iCs/>
          <w:sz w:val="24"/>
          <w:szCs w:val="24"/>
        </w:rPr>
        <w:t>ecord ever, I would probably named in the Genus Book of World Records.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Right before I finished thinking of the possible out comes of this I heard BANG! BANG! BANG! right on my door. I kept on thinking of who it was, even though I knew who it would be.</w:t>
      </w:r>
      <w:r>
        <w:rPr>
          <w:rFonts w:ascii="Comic Sans MS" w:eastAsia="Comic Sans MS" w:hAnsi="Comic Sans MS" w:cs="Comic Sans MS"/>
          <w:i/>
          <w:iCs/>
          <w:sz w:val="24"/>
          <w:szCs w:val="24"/>
        </w:rPr>
        <w:t xml:space="preserve"> </w:t>
      </w:r>
      <w:r>
        <w:rPr>
          <w:rFonts w:ascii="Comic Sans MS" w:eastAsia="Comic Sans MS" w:hAnsi="Comic Sans MS" w:cs="Comic Sans MS"/>
          <w:sz w:val="24"/>
          <w:szCs w:val="24"/>
        </w:rPr>
        <w:t>I</w:t>
      </w:r>
      <w:r>
        <w:rPr>
          <w:rFonts w:ascii="Comic Sans MS" w:eastAsia="Comic Sans MS" w:hAnsi="Comic Sans MS" w:cs="Comic Sans MS"/>
          <w:sz w:val="24"/>
          <w:szCs w:val="24"/>
        </w:rPr>
        <w:t xml:space="preserve"> opened the door with out thinking and just guess who it was. “MR.ROBINSON” I yelled in amazement.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“Woah don’t bust my eardrums deer”. he chuckled his jolly self. He came into the room. “ Did you no that this use to be Ronny’s room?” He asked me with a pal</w:t>
      </w:r>
      <w:r>
        <w:rPr>
          <w:rFonts w:ascii="Comic Sans MS" w:eastAsia="Comic Sans MS" w:hAnsi="Comic Sans MS" w:cs="Comic Sans MS"/>
          <w:sz w:val="24"/>
          <w:szCs w:val="24"/>
        </w:rPr>
        <w:t>e face.</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lastRenderedPageBreak/>
        <w:t xml:space="preserve">  “No sir I had no idea” I said looking back at his facial expressions. He looked a bit upset then stormed out of the room like he was a two year old that was not allowed to eat a lollipop.</w:t>
      </w:r>
      <w:r>
        <w:rPr>
          <w:rFonts w:ascii="Comic Sans MS" w:eastAsia="Comic Sans MS" w:hAnsi="Comic Sans MS" w:cs="Comic Sans MS"/>
          <w:i/>
          <w:iCs/>
          <w:sz w:val="24"/>
          <w:szCs w:val="24"/>
        </w:rPr>
        <w:t xml:space="preserve"> If only Mr. Robinson can look at Ronny without seeing him </w:t>
      </w:r>
      <w:r>
        <w:rPr>
          <w:rFonts w:ascii="Comic Sans MS" w:eastAsia="Comic Sans MS" w:hAnsi="Comic Sans MS" w:cs="Comic Sans MS"/>
          <w:i/>
          <w:iCs/>
          <w:sz w:val="24"/>
          <w:szCs w:val="24"/>
        </w:rPr>
        <w:t>differently.</w:t>
      </w:r>
      <w:r>
        <w:rPr>
          <w:rFonts w:ascii="Consolas" w:eastAsia="Consolas" w:hAnsi="Consolas" w:cs="Consolas"/>
          <w:sz w:val="24"/>
          <w:szCs w:val="24"/>
        </w:rPr>
        <w:t xml:space="preserve">    </w:t>
      </w:r>
    </w:p>
    <w:p w:rsidR="00A77B3E" w:rsidRDefault="002727CA">
      <w:pPr>
        <w:ind w:left="-180"/>
        <w:rPr>
          <w:rFonts w:ascii="Consolas" w:eastAsia="Consolas" w:hAnsi="Consolas" w:cs="Consolas"/>
          <w:sz w:val="24"/>
          <w:szCs w:val="24"/>
        </w:rPr>
      </w:pPr>
    </w:p>
    <w:p w:rsidR="00A77B3E" w:rsidRDefault="002727CA">
      <w:pPr>
        <w:ind w:left="-180"/>
        <w:rPr>
          <w:sz w:val="48"/>
          <w:szCs w:val="48"/>
        </w:rPr>
      </w:pPr>
      <w:r>
        <w:rPr>
          <w:sz w:val="48"/>
          <w:szCs w:val="48"/>
        </w:rPr>
        <w:t>Chapter 3</w:t>
      </w:r>
    </w:p>
    <w:p w:rsidR="00A77B3E" w:rsidRDefault="002727CA">
      <w:pPr>
        <w:ind w:left="-180"/>
        <w:rPr>
          <w:rFonts w:ascii="Consolas" w:eastAsia="Consolas" w:hAnsi="Consolas" w:cs="Consolas"/>
          <w:sz w:val="24"/>
          <w:szCs w:val="24"/>
        </w:rPr>
      </w:pPr>
      <w:r>
        <w:rPr>
          <w:rFonts w:ascii="Consolas" w:eastAsia="Consolas" w:hAnsi="Consolas" w:cs="Consolas"/>
          <w:sz w:val="24"/>
          <w:szCs w:val="24"/>
        </w:rPr>
        <w:t xml:space="preserve"> </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      Ronny is Jacky’s brother. He is about one year older then she is and is a hot shot,or more like was a hot shot. He got kicked out the house because of him not getting an A+ on his basket ball report. I felt bad for him, </w:t>
      </w:r>
      <w:r>
        <w:rPr>
          <w:rFonts w:ascii="Comic Sans MS" w:eastAsia="Comic Sans MS" w:hAnsi="Comic Sans MS" w:cs="Comic Sans MS"/>
          <w:sz w:val="24"/>
          <w:szCs w:val="24"/>
        </w:rPr>
        <w:t>sorta but its not my fault his father is a crazy  old dude that expects his children to be valedictorians, even though they aren't as smart as he thinks they are. Ronny and I are not the best of friends because of what happened after school about four mont</w:t>
      </w:r>
      <w:r>
        <w:rPr>
          <w:rFonts w:ascii="Comic Sans MS" w:eastAsia="Comic Sans MS" w:hAnsi="Comic Sans MS" w:cs="Comic Sans MS"/>
          <w:sz w:val="24"/>
          <w:szCs w:val="24"/>
        </w:rPr>
        <w:t>hs ago. He threw a balloon not-filled with water but filled with soda that was coke, I hate coke.  It makes me vomit and he knows that, anyways I threw up in front of the cutest boy in the world,Victor Vargas. I was so embarrassed and them I ran away as fa</w:t>
      </w:r>
      <w:r>
        <w:rPr>
          <w:rFonts w:ascii="Comic Sans MS" w:eastAsia="Comic Sans MS" w:hAnsi="Comic Sans MS" w:cs="Comic Sans MS"/>
          <w:sz w:val="24"/>
          <w:szCs w:val="24"/>
        </w:rPr>
        <w:t xml:space="preserve">st as I could before Victor could say anything. So now till this day I hate Ronny’s guts. </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    Even if I disliked Ronny very much, Jacky loves her brother to pieces and is very crushed about this whole situation and as her, best friend for life, I have to </w:t>
      </w:r>
      <w:r>
        <w:rPr>
          <w:rFonts w:ascii="Comic Sans MS" w:eastAsia="Comic Sans MS" w:hAnsi="Comic Sans MS" w:cs="Comic Sans MS"/>
          <w:sz w:val="24"/>
          <w:szCs w:val="24"/>
        </w:rPr>
        <w:t>take on the responsibility of being right next to her side and support her all the way, if I didn’t die trying.</w:t>
      </w:r>
    </w:p>
    <w:p w:rsidR="00A77B3E" w:rsidRDefault="002727CA">
      <w:pPr>
        <w:ind w:left="-180"/>
        <w:jc w:val="both"/>
        <w:rPr>
          <w:rFonts w:ascii="Comic Sans MS" w:eastAsia="Comic Sans MS" w:hAnsi="Comic Sans MS" w:cs="Comic Sans MS"/>
          <w:sz w:val="24"/>
          <w:szCs w:val="24"/>
        </w:rPr>
      </w:pPr>
    </w:p>
    <w:p w:rsidR="00A77B3E" w:rsidRDefault="002727CA">
      <w:pPr>
        <w:ind w:left="-180"/>
        <w:jc w:val="both"/>
        <w:rPr>
          <w:rFonts w:ascii="Comic Sans MS" w:eastAsia="Comic Sans MS" w:hAnsi="Comic Sans MS" w:cs="Comic Sans MS"/>
          <w:sz w:val="24"/>
          <w:szCs w:val="24"/>
        </w:rPr>
      </w:pPr>
    </w:p>
    <w:p w:rsidR="00A77B3E" w:rsidRDefault="002727CA">
      <w:pPr>
        <w:ind w:left="-180"/>
        <w:jc w:val="both"/>
        <w:rPr>
          <w:rFonts w:ascii="Arial Black" w:eastAsia="Arial Black" w:hAnsi="Arial Black" w:cs="Arial Black"/>
          <w:sz w:val="48"/>
          <w:szCs w:val="48"/>
        </w:rPr>
      </w:pPr>
      <w:r>
        <w:rPr>
          <w:rFonts w:ascii="Arial Black" w:eastAsia="Arial Black" w:hAnsi="Arial Black" w:cs="Arial Black"/>
          <w:sz w:val="48"/>
          <w:szCs w:val="48"/>
        </w:rPr>
        <w:t xml:space="preserve">Chapter 4 </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     I went over to Jacky’s room and saw her crying her eyes out.  It smelled like buggers and perfume trying to cover up the disgu</w:t>
      </w:r>
      <w:r>
        <w:rPr>
          <w:rFonts w:ascii="Comic Sans MS" w:eastAsia="Comic Sans MS" w:hAnsi="Comic Sans MS" w:cs="Comic Sans MS"/>
          <w:sz w:val="24"/>
          <w:szCs w:val="24"/>
        </w:rPr>
        <w:t xml:space="preserve">sting smell. Without thinking I covered my nose and ran over to Jacky to hug her. Before I could get to her, Mrs. Robinson came and hugged her.  I retreated because I thought after she hugged Jacky she was coming strait to me so she could instigate me for </w:t>
      </w:r>
      <w:r>
        <w:rPr>
          <w:rFonts w:ascii="Comic Sans MS" w:eastAsia="Comic Sans MS" w:hAnsi="Comic Sans MS" w:cs="Comic Sans MS"/>
          <w:sz w:val="24"/>
          <w:szCs w:val="24"/>
        </w:rPr>
        <w:t xml:space="preserve">what I threw down at her. </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    I ran to my room and I locked all the doors. Then I looked in the tiny fridge and got out a root beer then drank from it very hesitantly. I kept looking over my back to see if she would be there, like  scream would be in my c</w:t>
      </w:r>
      <w:r>
        <w:rPr>
          <w:rFonts w:ascii="Comic Sans MS" w:eastAsia="Comic Sans MS" w:hAnsi="Comic Sans MS" w:cs="Comic Sans MS"/>
          <w:sz w:val="24"/>
          <w:szCs w:val="24"/>
        </w:rPr>
        <w:t xml:space="preserve">loset or something. </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lastRenderedPageBreak/>
        <w:t xml:space="preserve">I looked in the peephole and saw that Mrs. R was no where in sight. I went over and passed in front of the chocolate fountain deciding if I should have another re-run of last night. I thought for a few more seconds then I decided that </w:t>
      </w:r>
      <w:r>
        <w:rPr>
          <w:rFonts w:ascii="Comic Sans MS" w:eastAsia="Comic Sans MS" w:hAnsi="Comic Sans MS" w:cs="Comic Sans MS"/>
          <w:sz w:val="24"/>
          <w:szCs w:val="24"/>
        </w:rPr>
        <w:t xml:space="preserve">I’m going for it! </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     I put my entire face in the chocolate fountain without thinking twice and I would have drowned if it wasn’t for Jacky saving me. “What were you doing ya freak?”  she said being very facetious. </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“What you’ve never seen a girl putting</w:t>
      </w:r>
      <w:r>
        <w:rPr>
          <w:rFonts w:ascii="Comic Sans MS" w:eastAsia="Comic Sans MS" w:hAnsi="Comic Sans MS" w:cs="Comic Sans MS"/>
          <w:sz w:val="24"/>
          <w:szCs w:val="24"/>
        </w:rPr>
        <w:t xml:space="preserve"> her face in a fountain before?”</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“Yeah but never a one who almost drowned in it.”</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“I was trying to set a world record of having my face in the fountain the longest.”</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       She looked like she was going to laugh but she held back remembering her brother wa</w:t>
      </w:r>
      <w:r>
        <w:rPr>
          <w:rFonts w:ascii="Comic Sans MS" w:eastAsia="Comic Sans MS" w:hAnsi="Comic Sans MS" w:cs="Comic Sans MS"/>
          <w:sz w:val="24"/>
          <w:szCs w:val="24"/>
        </w:rPr>
        <w:t>s still gone. I cleaned my face with one of those fancy scented towels in the bathroom. When I got out Jacky was had gone back into her room with our another word. I closed my door and looked around for something but I didn’t no what yet. I looked in the d</w:t>
      </w:r>
      <w:r>
        <w:rPr>
          <w:rFonts w:ascii="Comic Sans MS" w:eastAsia="Comic Sans MS" w:hAnsi="Comic Sans MS" w:cs="Comic Sans MS"/>
          <w:sz w:val="24"/>
          <w:szCs w:val="24"/>
        </w:rPr>
        <w:t xml:space="preserve">oors and dressers but still no clue of what ever I was trying to find. </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        I went over to the huge walk-in closet and saw so many awards ,that I could have been Sher! I looked at them each one-bye-one but had no idea what they were for.</w:t>
      </w: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I closed the c</w:t>
      </w:r>
      <w:r>
        <w:rPr>
          <w:rFonts w:ascii="Comic Sans MS" w:eastAsia="Comic Sans MS" w:hAnsi="Comic Sans MS" w:cs="Comic Sans MS"/>
          <w:sz w:val="24"/>
          <w:szCs w:val="24"/>
        </w:rPr>
        <w:t>loset with a slam but I did not notice until the dresser shook, I sat on the bed and wondered what I was going to were. Then I looked around and saw a blue half shirt and some shorts and put them on. I turned to the mirror and fixed my long, straight red h</w:t>
      </w:r>
      <w:r>
        <w:rPr>
          <w:rFonts w:ascii="Comic Sans MS" w:eastAsia="Comic Sans MS" w:hAnsi="Comic Sans MS" w:cs="Comic Sans MS"/>
          <w:sz w:val="24"/>
          <w:szCs w:val="24"/>
        </w:rPr>
        <w:t>air. After brushing it back in to a pony tail, then put on my flip flops on and went sliding down the stairs. Then ran out the huge double doors with out looking back.</w:t>
      </w:r>
    </w:p>
    <w:p w:rsidR="00A77B3E" w:rsidRDefault="002727CA">
      <w:pPr>
        <w:ind w:left="-180"/>
        <w:jc w:val="both"/>
        <w:rPr>
          <w:rFonts w:ascii="Comic Sans MS" w:eastAsia="Comic Sans MS" w:hAnsi="Comic Sans MS" w:cs="Comic Sans MS"/>
          <w:sz w:val="24"/>
          <w:szCs w:val="24"/>
        </w:rPr>
      </w:pPr>
    </w:p>
    <w:p w:rsidR="00A77B3E" w:rsidRDefault="002727CA">
      <w:pPr>
        <w:ind w:left="-180"/>
        <w:jc w:val="both"/>
        <w:rPr>
          <w:rFonts w:ascii="Comic Sans MS" w:eastAsia="Comic Sans MS" w:hAnsi="Comic Sans MS" w:cs="Comic Sans MS"/>
          <w:sz w:val="24"/>
          <w:szCs w:val="24"/>
        </w:rPr>
      </w:pPr>
    </w:p>
    <w:p w:rsidR="00A77B3E" w:rsidRDefault="002727CA">
      <w:pPr>
        <w:ind w:left="-180"/>
        <w:jc w:val="both"/>
        <w:rPr>
          <w:rFonts w:ascii="Comic Sans MS" w:eastAsia="Comic Sans MS" w:hAnsi="Comic Sans MS" w:cs="Comic Sans MS"/>
          <w:sz w:val="24"/>
          <w:szCs w:val="24"/>
        </w:rPr>
      </w:pPr>
    </w:p>
    <w:p w:rsidR="00A77B3E" w:rsidRDefault="002727CA">
      <w:pPr>
        <w:ind w:left="-180"/>
        <w:jc w:val="both"/>
        <w:rPr>
          <w:rFonts w:ascii="Comic Sans MS" w:eastAsia="Comic Sans MS" w:hAnsi="Comic Sans MS" w:cs="Comic Sans MS"/>
          <w:sz w:val="24"/>
          <w:szCs w:val="24"/>
        </w:rPr>
      </w:pPr>
    </w:p>
    <w:p w:rsidR="00A77B3E" w:rsidRDefault="002727CA">
      <w:pPr>
        <w:ind w:left="-180"/>
        <w:jc w:val="both"/>
        <w:rPr>
          <w:rFonts w:ascii="Comic Sans MS" w:eastAsia="Comic Sans MS" w:hAnsi="Comic Sans MS" w:cs="Comic Sans MS"/>
          <w:sz w:val="24"/>
          <w:szCs w:val="24"/>
        </w:rPr>
      </w:pPr>
    </w:p>
    <w:p w:rsidR="00A77B3E" w:rsidRDefault="002727CA">
      <w:pPr>
        <w:ind w:left="-180"/>
        <w:jc w:val="both"/>
        <w:rPr>
          <w:rFonts w:ascii="Comic Sans MS" w:eastAsia="Comic Sans MS" w:hAnsi="Comic Sans MS" w:cs="Comic Sans MS"/>
          <w:sz w:val="24"/>
          <w:szCs w:val="24"/>
        </w:rPr>
      </w:pPr>
    </w:p>
    <w:p w:rsidR="00A77B3E" w:rsidRDefault="002727CA">
      <w:pPr>
        <w:ind w:left="-180"/>
        <w:jc w:val="both"/>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nsolas" w:eastAsia="Consolas" w:hAnsi="Consolas" w:cs="Consolas"/>
          <w:sz w:val="24"/>
          <w:szCs w:val="24"/>
        </w:rPr>
        <w:t xml:space="preserve"> </w:t>
      </w:r>
    </w:p>
    <w:p w:rsidR="00A77B3E" w:rsidRDefault="002727CA">
      <w:pPr>
        <w:ind w:left="-180"/>
        <w:rPr>
          <w:rFonts w:ascii="Consolas" w:eastAsia="Consolas" w:hAnsi="Consolas" w:cs="Consolas"/>
          <w:sz w:val="24"/>
          <w:szCs w:val="24"/>
        </w:rPr>
      </w:pPr>
      <w:r>
        <w:rPr>
          <w:rFonts w:ascii="Consolas" w:eastAsia="Consolas" w:hAnsi="Consolas" w:cs="Consolas"/>
          <w:sz w:val="24"/>
          <w:szCs w:val="24"/>
        </w:rPr>
        <w:t xml:space="preserve">     </w:t>
      </w:r>
    </w:p>
    <w:p w:rsidR="00A77B3E" w:rsidRDefault="002727CA">
      <w:pPr>
        <w:ind w:left="-180"/>
        <w:rPr>
          <w:rFonts w:ascii="Consolas" w:eastAsia="Consolas" w:hAnsi="Consolas" w:cs="Consolas"/>
          <w:sz w:val="24"/>
          <w:szCs w:val="24"/>
        </w:rPr>
      </w:pPr>
      <w:r>
        <w:rPr>
          <w:rFonts w:ascii="Consolas" w:eastAsia="Consolas" w:hAnsi="Consolas" w:cs="Consolas"/>
          <w:sz w:val="24"/>
          <w:szCs w:val="24"/>
        </w:rPr>
        <w:t xml:space="preserve">  </w:t>
      </w:r>
    </w:p>
    <w:p w:rsidR="00A77B3E" w:rsidRDefault="002727CA">
      <w:pPr>
        <w:ind w:left="-180"/>
        <w:rPr>
          <w:rFonts w:ascii="Consolas" w:eastAsia="Consolas" w:hAnsi="Consolas" w:cs="Consolas"/>
          <w:sz w:val="24"/>
          <w:szCs w:val="24"/>
        </w:rPr>
      </w:pPr>
      <w:r>
        <w:rPr>
          <w:rFonts w:ascii="Consolas" w:eastAsia="Consolas" w:hAnsi="Consolas" w:cs="Consolas"/>
          <w:sz w:val="24"/>
          <w:szCs w:val="24"/>
        </w:rPr>
        <w:t xml:space="preserve">   </w:t>
      </w:r>
    </w:p>
    <w:p w:rsidR="00A77B3E" w:rsidRDefault="002727CA">
      <w:pPr>
        <w:ind w:left="-180"/>
        <w:rPr>
          <w:sz w:val="24"/>
          <w:szCs w:val="24"/>
        </w:rPr>
      </w:pPr>
      <w:r>
        <w:rPr>
          <w:sz w:val="24"/>
          <w:szCs w:val="24"/>
        </w:rPr>
        <w:t xml:space="preserve"> </w:t>
      </w:r>
    </w:p>
    <w:p w:rsidR="00A77B3E" w:rsidRDefault="002727CA">
      <w:pPr>
        <w:ind w:left="-180"/>
        <w:rPr>
          <w:sz w:val="24"/>
          <w:szCs w:val="24"/>
        </w:rPr>
      </w:pPr>
    </w:p>
    <w:p w:rsidR="00A77B3E" w:rsidRDefault="002727CA">
      <w:pPr>
        <w:ind w:left="-180"/>
        <w:rPr>
          <w:sz w:val="24"/>
          <w:szCs w:val="24"/>
        </w:rPr>
      </w:pPr>
    </w:p>
    <w:p w:rsidR="00A77B3E" w:rsidRDefault="002727CA">
      <w:pPr>
        <w:ind w:left="-180"/>
        <w:rPr>
          <w:sz w:val="24"/>
          <w:szCs w:val="24"/>
        </w:rPr>
      </w:pPr>
    </w:p>
    <w:p w:rsidR="00A77B3E" w:rsidRDefault="002727CA">
      <w:pPr>
        <w:ind w:left="-180"/>
        <w:rPr>
          <w:sz w:val="24"/>
          <w:szCs w:val="24"/>
        </w:rPr>
      </w:pPr>
    </w:p>
    <w:p w:rsidR="00A77B3E" w:rsidRDefault="002727CA">
      <w:pPr>
        <w:ind w:left="-180"/>
        <w:rPr>
          <w:sz w:val="24"/>
          <w:szCs w:val="24"/>
        </w:rPr>
      </w:pPr>
    </w:p>
    <w:p w:rsidR="00A77B3E" w:rsidRDefault="002727CA">
      <w:pPr>
        <w:ind w:left="-180"/>
        <w:rPr>
          <w:rFonts w:ascii="Arial Black" w:eastAsia="Arial Black" w:hAnsi="Arial Black" w:cs="Arial Black"/>
          <w:sz w:val="48"/>
          <w:szCs w:val="48"/>
        </w:rPr>
      </w:pPr>
      <w:r>
        <w:rPr>
          <w:rFonts w:ascii="Arial Black" w:eastAsia="Arial Black" w:hAnsi="Arial Black" w:cs="Arial Black"/>
          <w:sz w:val="48"/>
          <w:szCs w:val="48"/>
        </w:rPr>
        <w:t>Chapter 5</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There I was in the park but there wa</w:t>
      </w:r>
      <w:r>
        <w:rPr>
          <w:rFonts w:ascii="Comic Sans MS" w:eastAsia="Comic Sans MS" w:hAnsi="Comic Sans MS" w:cs="Comic Sans MS"/>
          <w:sz w:val="24"/>
          <w:szCs w:val="24"/>
        </w:rPr>
        <w:t>s no one around. At least until these weird looking people with dark sunglasses invaded the park.They were wearing robe-like clothes that were all black. They walked in very slow like and went into the shade, as if the sun would kill them. One of them with</w:t>
      </w:r>
      <w:r>
        <w:rPr>
          <w:rFonts w:ascii="Comic Sans MS" w:eastAsia="Comic Sans MS" w:hAnsi="Comic Sans MS" w:cs="Comic Sans MS"/>
          <w:sz w:val="24"/>
          <w:szCs w:val="24"/>
        </w:rPr>
        <w:t xml:space="preserve"> dirty blond hair looked at me very fast like I would hit him or something. I walked away but it seemed like they sort of fallowed me. Turning around I started running for some reason and guess who it was,the whole group of them in the middle of my shady w</w:t>
      </w:r>
      <w:r>
        <w:rPr>
          <w:rFonts w:ascii="Comic Sans MS" w:eastAsia="Comic Sans MS" w:hAnsi="Comic Sans MS" w:cs="Comic Sans MS"/>
          <w:sz w:val="24"/>
          <w:szCs w:val="24"/>
        </w:rPr>
        <w:t>ay!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No one talked in those mere moments all they did were stare deep into my eyes trying too see who would be the first to speak up. We all looked back and fourth for some more time until a little squeaky voice came in front of everyone else.</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sz w:val="24"/>
          <w:szCs w:val="24"/>
        </w:rPr>
        <w:t xml:space="preserve">   “Hi I’m Nicole” the same girl with blond hair said very viciously.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“Nice to no” I said walking away leaving her with the maddest,reddest face I’ve ever seen on a human being. Again blocking my way those people could not just leave me alone.</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color w:val="9900FF"/>
          <w:sz w:val="24"/>
          <w:szCs w:val="24"/>
        </w:rPr>
        <w:t xml:space="preserve"> </w:t>
      </w:r>
      <w:r>
        <w:rPr>
          <w:rFonts w:ascii="Comic Sans MS" w:eastAsia="Comic Sans MS" w:hAnsi="Comic Sans MS" w:cs="Comic Sans MS"/>
          <w:sz w:val="24"/>
          <w:szCs w:val="24"/>
        </w:rPr>
        <w:t>“Li</w:t>
      </w:r>
      <w:r>
        <w:rPr>
          <w:rFonts w:ascii="Comic Sans MS" w:eastAsia="Comic Sans MS" w:hAnsi="Comic Sans MS" w:cs="Comic Sans MS"/>
          <w:sz w:val="24"/>
          <w:szCs w:val="24"/>
        </w:rPr>
        <w:t>sten I have some were to be, so if you guys would be so kind to get out of my way before I CALL THE POLICE it would be great.” Wow I made my self sound wimpy but I would call the police for harassment.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“We don’t mean any trouble.” the guy with dirt</w:t>
      </w:r>
      <w:r>
        <w:rPr>
          <w:rFonts w:ascii="Comic Sans MS" w:eastAsia="Comic Sans MS" w:hAnsi="Comic Sans MS" w:cs="Comic Sans MS"/>
          <w:sz w:val="24"/>
          <w:szCs w:val="24"/>
        </w:rPr>
        <w:t>y blond hair said to me,rubbing his four head suddenly..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“And we just..” before he could finish I cut him off.</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 If you freaks don’t want trouble then get the heck out of my way. And I think you should listen because I will have you all arr</w:t>
      </w:r>
      <w:r>
        <w:rPr>
          <w:rFonts w:ascii="Comic Sans MS" w:eastAsia="Comic Sans MS" w:hAnsi="Comic Sans MS" w:cs="Comic Sans MS"/>
          <w:sz w:val="24"/>
          <w:szCs w:val="24"/>
        </w:rPr>
        <w:t>ested!” I said getting harshly impatient.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“Calm down its a free park its not like you...”</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 I’ll give you all a free but kicking if you don’t LEAVE ME ALONE!!” Stopping around and shoving him out my way getting back to Jacky’s house.</w:t>
      </w:r>
      <w:r>
        <w:rPr>
          <w:rFonts w:ascii="Comic Sans MS" w:eastAsia="Comic Sans MS" w:hAnsi="Comic Sans MS" w:cs="Comic Sans MS"/>
          <w:color w:val="9900FF"/>
          <w:sz w:val="24"/>
          <w:szCs w:val="24"/>
        </w:rPr>
        <w:t xml:space="preserve">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sz w:val="24"/>
          <w:szCs w:val="24"/>
        </w:rPr>
        <w:t xml:space="preserve">   Running out of the park looking back with every chance I could, then going up to the door of Jacky’s house...but there was no one there. </w:t>
      </w:r>
      <w:r>
        <w:rPr>
          <w:rFonts w:ascii="Comic Sans MS" w:eastAsia="Comic Sans MS" w:hAnsi="Comic Sans MS" w:cs="Comic Sans MS"/>
          <w:i/>
          <w:iCs/>
          <w:sz w:val="24"/>
          <w:szCs w:val="24"/>
        </w:rPr>
        <w:t>Where could they be? Did they leave? They ere here just a half hour ago! Did they go some where with out calling me?</w:t>
      </w:r>
      <w:r>
        <w:rPr>
          <w:rFonts w:ascii="Comic Sans MS" w:eastAsia="Comic Sans MS" w:hAnsi="Comic Sans MS" w:cs="Comic Sans MS"/>
          <w:i/>
          <w:iCs/>
          <w:sz w:val="24"/>
          <w:szCs w:val="24"/>
        </w:rPr>
        <w:t xml:space="preserve"> Did they call The police to see if I got teen-napped.</w:t>
      </w:r>
      <w:r>
        <w:rPr>
          <w:rFonts w:ascii="Comic Sans MS" w:eastAsia="Comic Sans MS" w:hAnsi="Comic Sans MS" w:cs="Comic Sans MS"/>
          <w:sz w:val="24"/>
          <w:szCs w:val="24"/>
        </w:rPr>
        <w:t xml:space="preserve"> All these thoughts swarming in my head giving </w:t>
      </w:r>
      <w:r>
        <w:rPr>
          <w:rFonts w:ascii="Comic Sans MS" w:eastAsia="Comic Sans MS" w:hAnsi="Comic Sans MS" w:cs="Comic Sans MS"/>
          <w:sz w:val="24"/>
          <w:szCs w:val="24"/>
        </w:rPr>
        <w:lastRenderedPageBreak/>
        <w:t xml:space="preserve">me a sudden headache. Then I quickly closed all the doors and windows of the four-floored house.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i/>
          <w:iCs/>
          <w:sz w:val="24"/>
          <w:szCs w:val="24"/>
        </w:rPr>
        <w:t>What am I gonna do, What am I gonna do, What am I</w:t>
      </w:r>
      <w:r>
        <w:rPr>
          <w:rFonts w:ascii="Comic Sans MS" w:eastAsia="Comic Sans MS" w:hAnsi="Comic Sans MS" w:cs="Comic Sans MS"/>
          <w:i/>
          <w:iCs/>
          <w:sz w:val="24"/>
          <w:szCs w:val="24"/>
        </w:rPr>
        <w:t xml:space="preserve"> gonna do. </w:t>
      </w:r>
      <w:r>
        <w:rPr>
          <w:rFonts w:ascii="Comic Sans MS" w:eastAsia="Comic Sans MS" w:hAnsi="Comic Sans MS" w:cs="Comic Sans MS"/>
          <w:sz w:val="24"/>
          <w:szCs w:val="24"/>
        </w:rPr>
        <w:t xml:space="preserve">The words jammed into my head but suddenly got interrupted by the sound of loud crunching branches. Then I rushed up to a near window but the trees blocked my view. I ran up the stairs to a second floor window. Thrusting to one of the windows I </w:t>
      </w:r>
      <w:r>
        <w:rPr>
          <w:rFonts w:ascii="Comic Sans MS" w:eastAsia="Comic Sans MS" w:hAnsi="Comic Sans MS" w:cs="Comic Sans MS"/>
          <w:sz w:val="24"/>
          <w:szCs w:val="24"/>
        </w:rPr>
        <w:t xml:space="preserve">glanced outside, looking to see what I was herd out side. </w:t>
      </w:r>
      <w:r>
        <w:rPr>
          <w:rFonts w:ascii="Comic Sans MS" w:eastAsia="Comic Sans MS" w:hAnsi="Comic Sans MS" w:cs="Comic Sans MS"/>
          <w:i/>
          <w:iCs/>
          <w:sz w:val="24"/>
          <w:szCs w:val="24"/>
        </w:rPr>
        <w:t>Not them, not again.</w:t>
      </w:r>
      <w:r>
        <w:rPr>
          <w:rFonts w:ascii="Comic Sans MS" w:eastAsia="Comic Sans MS" w:hAnsi="Comic Sans MS" w:cs="Comic Sans MS"/>
          <w:sz w:val="24"/>
          <w:szCs w:val="24"/>
        </w:rPr>
        <w:t xml:space="preserve"> I could feel my heart sinking to the bottom of my soul. My throat swelled up to a point were it was burning and I needed a water.</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tried not to scream when I saw the freaks</w:t>
      </w:r>
      <w:r>
        <w:rPr>
          <w:rFonts w:ascii="Comic Sans MS" w:eastAsia="Comic Sans MS" w:hAnsi="Comic Sans MS" w:cs="Comic Sans MS"/>
          <w:sz w:val="24"/>
          <w:szCs w:val="24"/>
        </w:rPr>
        <w:t xml:space="preserve"> in the robes. Dashing to the stairs I ran up the safest place I could think of, the attic. Reaching for the knob I suddenly herd some thing hoovering up the stairs. I opened the door as quick as I could and saw another door and ran up more stairs. Constan</w:t>
      </w:r>
      <w:r>
        <w:rPr>
          <w:rFonts w:ascii="Comic Sans MS" w:eastAsia="Comic Sans MS" w:hAnsi="Comic Sans MS" w:cs="Comic Sans MS"/>
          <w:sz w:val="24"/>
          <w:szCs w:val="24"/>
        </w:rPr>
        <w:t xml:space="preserve">tly looking back I did not stop for anything. There was a noise on the bottom of the stair-well, and it came faster then I could blink my eyes.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p>
    <w:p w:rsidR="00A77B3E" w:rsidRDefault="002727CA">
      <w:pPr>
        <w:ind w:left="-180"/>
        <w:rPr>
          <w:rFonts w:ascii="Arial Black" w:eastAsia="Arial Black" w:hAnsi="Arial Black" w:cs="Arial Black"/>
          <w:sz w:val="48"/>
          <w:szCs w:val="48"/>
        </w:rPr>
      </w:pPr>
      <w:r>
        <w:rPr>
          <w:rFonts w:ascii="Arial Black" w:eastAsia="Arial Black" w:hAnsi="Arial Black" w:cs="Arial Black"/>
          <w:sz w:val="48"/>
          <w:szCs w:val="48"/>
        </w:rPr>
        <w:t>Chapter 6</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There he was again, the guy with the dirt</w:t>
      </w:r>
      <w:r>
        <w:rPr>
          <w:rFonts w:ascii="Comic Sans MS" w:eastAsia="Comic Sans MS" w:hAnsi="Comic Sans MS" w:cs="Comic Sans MS"/>
          <w:sz w:val="24"/>
          <w:szCs w:val="24"/>
        </w:rPr>
        <w:t>y blond hair came up to me. He was so close that I could feel his breath. Suddenly he had a sack and a pillow, then he covered my face with the pillow before I could scream. I knew he put me in the sack because it was very dark. I was being carried. Pushin</w:t>
      </w:r>
      <w:r>
        <w:rPr>
          <w:rFonts w:ascii="Comic Sans MS" w:eastAsia="Comic Sans MS" w:hAnsi="Comic Sans MS" w:cs="Comic Sans MS"/>
          <w:sz w:val="24"/>
          <w:szCs w:val="24"/>
        </w:rPr>
        <w:t xml:space="preserve">g,kicking,and screaming my way about. Someone slammed me down and took the sack of of my head.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“AHHHHH AHHHHHHH HELP ME SOME ONE GET ME OUT OF HERE!!!!” I screamed at the top of my lungs.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“HELP ME SOME ONE HELP ME GET ME OUT OF HERE!!!! I HAVE B</w:t>
      </w:r>
      <w:r>
        <w:rPr>
          <w:rFonts w:ascii="Comic Sans MS" w:eastAsia="Comic Sans MS" w:hAnsi="Comic Sans MS" w:cs="Comic Sans MS"/>
          <w:sz w:val="24"/>
          <w:szCs w:val="24"/>
        </w:rPr>
        <w:t xml:space="preserve">EEN KIDNAPPED HELP!!!!! I HAVE BEEN....”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“Shut up” a guy interrupted.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 I WILL NOT SHUT UP! GET ME OUT OF HERE” I let out another cry for help.</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Then I ran up and punched the guy in the face, then ran for the door. Dirty blond head showed up the cov</w:t>
      </w:r>
      <w:r>
        <w:rPr>
          <w:rFonts w:ascii="Comic Sans MS" w:eastAsia="Comic Sans MS" w:hAnsi="Comic Sans MS" w:cs="Comic Sans MS"/>
          <w:sz w:val="24"/>
          <w:szCs w:val="24"/>
        </w:rPr>
        <w:t xml:space="preserve">ered my mouth.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“No one can here you here because this is a sound proof box” he snickered, then let go of my mouth.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“What do you want?” I managed to whine.</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lastRenderedPageBreak/>
        <w:t xml:space="preserve">   “I’ll be talking and you’ll be listening unless if you want to take a trip to the shark </w:t>
      </w:r>
      <w:r>
        <w:rPr>
          <w:rFonts w:ascii="Comic Sans MS" w:eastAsia="Comic Sans MS" w:hAnsi="Comic Sans MS" w:cs="Comic Sans MS"/>
          <w:sz w:val="24"/>
          <w:szCs w:val="24"/>
        </w:rPr>
        <w:t>tank.” he threatened.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“You’re bluffing there is no shark tank plus my cell has a G.P.S connected to my best friends phone and rite before you ATTACKED ME I sent her and the cops an S.O.S and I sent them my location!” I barked.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“Then I guess I will </w:t>
      </w:r>
      <w:r>
        <w:rPr>
          <w:rFonts w:ascii="Comic Sans MS" w:eastAsia="Comic Sans MS" w:hAnsi="Comic Sans MS" w:cs="Comic Sans MS"/>
          <w:sz w:val="24"/>
          <w:szCs w:val="24"/>
        </w:rPr>
        <w:t>have to take you’re cell phone then.” he sneered.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won’t let you.” I hissed sitting down on a bench crossing my arms.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“Since you will be staying here for a while lets get to know each other” he hesitated.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No one talked at all, we just</w:t>
      </w:r>
      <w:r>
        <w:rPr>
          <w:rFonts w:ascii="Comic Sans MS" w:eastAsia="Comic Sans MS" w:hAnsi="Comic Sans MS" w:cs="Comic Sans MS"/>
          <w:sz w:val="24"/>
          <w:szCs w:val="24"/>
        </w:rPr>
        <w:t xml:space="preserve"> exchanged dirty looks. Blondy was the first to talk.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“I’m Brody.” he muttered.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“I’m Bring me back home before I call the police.” I threatened.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“Wow long name!” he joked, at a time that was very inappropriate.</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“What do you want?”</w:t>
      </w:r>
      <w:r>
        <w:rPr>
          <w:rFonts w:ascii="Comic Sans MS" w:eastAsia="Comic Sans MS" w:hAnsi="Comic Sans MS" w:cs="Comic Sans MS"/>
          <w:sz w:val="24"/>
          <w:szCs w:val="24"/>
        </w:rPr>
        <w:t xml:space="preserve"> I blurted out.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 secret” he roared.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“WHAT SECRET??” I barked very strongly.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“About your family.” he insisted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 people I’m living with?” I asked suddenly intrigued in his answer.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“Yes the people you live with.” h</w:t>
      </w:r>
      <w:r>
        <w:rPr>
          <w:rFonts w:ascii="Comic Sans MS" w:eastAsia="Comic Sans MS" w:hAnsi="Comic Sans MS" w:cs="Comic Sans MS"/>
          <w:sz w:val="24"/>
          <w:szCs w:val="24"/>
        </w:rPr>
        <w:t>e replied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“There not my family there a family friend, which you would have known if you hadn't dragged me here!” I yelled.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“Ohh” he replied getting very red. I didn’t talk after that because it probably would have gotten me killed!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sz w:val="24"/>
          <w:szCs w:val="24"/>
        </w:rPr>
        <w:t xml:space="preserve"> “Nicole” he called to the blond haired girl in the robe.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“Yes Brody” the girl called back.</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“Take her to the storage were Clause is.” he roared.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“Okay.” she replied glumly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“What storage? Who’s Clause? What’s going on? Where.</w:t>
      </w:r>
      <w:r>
        <w:rPr>
          <w:rFonts w:ascii="Comic Sans MS" w:eastAsia="Comic Sans MS" w:hAnsi="Comic Sans MS" w:cs="Comic Sans MS"/>
          <w:sz w:val="24"/>
          <w:szCs w:val="24"/>
        </w:rPr>
        <w: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Before I could finish I was hailed away by the girl.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We left Brody in the other little room.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“Be quiet I’m Going to get you out of here.” she whispered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“What do you mean?” I whispered back.</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 same thing</w:t>
      </w:r>
      <w:r>
        <w:rPr>
          <w:rFonts w:ascii="Comic Sans MS" w:eastAsia="Comic Sans MS" w:hAnsi="Comic Sans MS" w:cs="Comic Sans MS"/>
          <w:sz w:val="24"/>
          <w:szCs w:val="24"/>
        </w:rPr>
        <w:t xml:space="preserve"> happened to me twenty years ago.” she said stopping opening the door to an empty room, shoving me in.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lastRenderedPageBreak/>
        <w:t xml:space="preserve">         “But you still look like you are 16!” I whimpered.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“I’m a vampire now because he bit me.” She said very sure of  herself</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“The</w:t>
      </w:r>
      <w:r>
        <w:rPr>
          <w:rFonts w:ascii="Comic Sans MS" w:eastAsia="Comic Sans MS" w:hAnsi="Comic Sans MS" w:cs="Comic Sans MS"/>
          <w:sz w:val="24"/>
          <w:szCs w:val="24"/>
        </w:rPr>
        <w:t>re’s no such thing as a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“Yes there are because I am one, every one is here!” she pleaded.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 Let me tell you a story...” she paused then continued.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 I lived in the biggest house in New Jersey, It was as big as the Empire S</w:t>
      </w:r>
      <w:r>
        <w:rPr>
          <w:rFonts w:ascii="Comic Sans MS" w:eastAsia="Comic Sans MS" w:hAnsi="Comic Sans MS" w:cs="Comic Sans MS"/>
          <w:sz w:val="24"/>
          <w:szCs w:val="24"/>
        </w:rPr>
        <w:t>tate building.”</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 My family had so much money we could by 18,000 Home Town Buffets and still have enough for 20 parade floats.”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“Just until Brody and his gang of  brought me here and killed my entire family for the money, they killed them</w:t>
      </w:r>
      <w:r>
        <w:rPr>
          <w:rFonts w:ascii="Comic Sans MS" w:eastAsia="Comic Sans MS" w:hAnsi="Comic Sans MS" w:cs="Comic Sans MS"/>
          <w:sz w:val="24"/>
          <w:szCs w:val="24"/>
        </w:rPr>
        <w:t xml:space="preserve"> all except for me.”</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“You see they needed me to give them the pins to the other credit cards,to get the stashed money, and the rest of the houses my family owned around the world.”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“At first I refused and then he bit me, it was more painful </w:t>
      </w:r>
      <w:r>
        <w:rPr>
          <w:rFonts w:ascii="Comic Sans MS" w:eastAsia="Comic Sans MS" w:hAnsi="Comic Sans MS" w:cs="Comic Sans MS"/>
          <w:sz w:val="24"/>
          <w:szCs w:val="24"/>
        </w:rPr>
        <w:t xml:space="preserve">then a sunburn,getting bitten by the most poisonous creature in the world put all together.”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“He threatened to burn me to ash but I could not allow that, so I gave him every thing except one secret house with over a billion dollar in a hidden islan</w:t>
      </w:r>
      <w:r>
        <w:rPr>
          <w:rFonts w:ascii="Comic Sans MS" w:eastAsia="Comic Sans MS" w:hAnsi="Comic Sans MS" w:cs="Comic Sans MS"/>
          <w:sz w:val="24"/>
          <w:szCs w:val="24"/>
        </w:rPr>
        <w:t>d no one else knows about!”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She stopped and looked at the floor. I could not believe anything I had just herd! Vampires? Really, I did not think I could believe that until she proved it.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“If all you just said is true, ten prove it!” I demanded.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sz w:val="24"/>
          <w:szCs w:val="24"/>
        </w:rPr>
        <w:t xml:space="preserve">“If I must, then I shall.” she replied getting up from a little stool.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She hissed our these demand fangs from her petite mouth.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stared in amazement then I knew this was all true every single thing but the worst part is, it might happen to me and</w:t>
      </w:r>
      <w:r>
        <w:rPr>
          <w:rFonts w:ascii="Comic Sans MS" w:eastAsia="Comic Sans MS" w:hAnsi="Comic Sans MS" w:cs="Comic Sans MS"/>
          <w:sz w:val="24"/>
          <w:szCs w:val="24"/>
        </w:rPr>
        <w:t xml:space="preserve"> my best friends family.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“Believe me now?” she hissed at me.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I nodded my head yes and jumped of the other little stool.</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“We have to get you out of here before he comes.” he said nervously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She opened the door and looked out to make sure the coast</w:t>
      </w:r>
      <w:r>
        <w:rPr>
          <w:rFonts w:ascii="Comic Sans MS" w:eastAsia="Comic Sans MS" w:hAnsi="Comic Sans MS" w:cs="Comic Sans MS"/>
          <w:sz w:val="24"/>
          <w:szCs w:val="24"/>
        </w:rPr>
        <w:t xml:space="preserve"> was clear. She pulled me out of the room and found an open door.</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“Come on over here” she called. Nicole opened the door and pulled me through it.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“Get on my back” she demanded.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“What if I hurt you?” I exclaimed.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lastRenderedPageBreak/>
        <w:t xml:space="preserve">     “I can lift 500 more </w:t>
      </w:r>
      <w:r>
        <w:rPr>
          <w:rFonts w:ascii="Comic Sans MS" w:eastAsia="Comic Sans MS" w:hAnsi="Comic Sans MS" w:cs="Comic Sans MS"/>
          <w:sz w:val="24"/>
          <w:szCs w:val="24"/>
        </w:rPr>
        <w:t>then my body weight now get on!”she replied very urgently.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got on her back and she ran so fast I almost fell of when we passed Kentucky!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i/>
          <w:iCs/>
          <w:sz w:val="24"/>
          <w:szCs w:val="24"/>
        </w:rPr>
        <w:t xml:space="preserve">The only thing I thought of was if Brody found us gone. What was he capable of? Would he hurt us?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Sh</w:t>
      </w:r>
      <w:r>
        <w:rPr>
          <w:rFonts w:ascii="Comic Sans MS" w:eastAsia="Comic Sans MS" w:hAnsi="Comic Sans MS" w:cs="Comic Sans MS"/>
          <w:sz w:val="24"/>
          <w:szCs w:val="24"/>
        </w:rPr>
        <w:t>e brought me home in under 20 minutes! I got off of her back and thanked her before I went in.</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“Do you want me to go in too, you now to make sure everything is okay?” she stated.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“Would you?” I asked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“Of course to make sure none of the others</w:t>
      </w:r>
      <w:r>
        <w:rPr>
          <w:rFonts w:ascii="Comic Sans MS" w:eastAsia="Comic Sans MS" w:hAnsi="Comic Sans MS" w:cs="Comic Sans MS"/>
          <w:sz w:val="24"/>
          <w:szCs w:val="24"/>
        </w:rPr>
        <w:t xml:space="preserve"> thought we left.” she replied.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“Thanks, it means a lot.” I answered back.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got my keys out and slowly opened the door to Jacky’s house.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“Mr. and Mrs. Robinson?” I called “Jacky?” I called again.</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We both went inside and closed </w:t>
      </w:r>
      <w:r>
        <w:rPr>
          <w:rFonts w:ascii="Comic Sans MS" w:eastAsia="Comic Sans MS" w:hAnsi="Comic Sans MS" w:cs="Comic Sans MS"/>
          <w:sz w:val="24"/>
          <w:szCs w:val="24"/>
        </w:rPr>
        <w:t xml:space="preserve">the door behind us. Then we herd footsteps coming up to us slowly.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“Do you here that?”Nicole whispered.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“Yes.” I whispered back.</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“BOO” Jacky’s little brother shouted at us.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breathed easier and I could here Nicole breath</w:t>
      </w:r>
      <w:r>
        <w:rPr>
          <w:rFonts w:ascii="Comic Sans MS" w:eastAsia="Comic Sans MS" w:hAnsi="Comic Sans MS" w:cs="Comic Sans MS"/>
          <w:sz w:val="24"/>
          <w:szCs w:val="24"/>
        </w:rPr>
        <w:t>ing less tensed also.</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“RONNY!!!” I yelled at him.</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“Ha ha I got you and your friend!” the little punk giggled.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“Who is that?” Nicole asked.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“My Best friends ANNOYING brother!!” I squealed.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“Where are your pare</w:t>
      </w:r>
      <w:r>
        <w:rPr>
          <w:rFonts w:ascii="Comic Sans MS" w:eastAsia="Comic Sans MS" w:hAnsi="Comic Sans MS" w:cs="Comic Sans MS"/>
          <w:sz w:val="24"/>
          <w:szCs w:val="24"/>
        </w:rPr>
        <w:t>nts and Jacky?” I asked.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don’t know last time I saw them were last night.” he tried to remember.</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“Nicole, Ronny; Ronny, Nicole” I introduced them to one another.</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“Now that you have met Nicole stay with Ronny and tell him </w:t>
      </w:r>
      <w:r>
        <w:rPr>
          <w:rFonts w:ascii="Comic Sans MS" w:eastAsia="Comic Sans MS" w:hAnsi="Comic Sans MS" w:cs="Comic Sans MS"/>
          <w:sz w:val="24"/>
          <w:szCs w:val="24"/>
        </w:rPr>
        <w:t>everything that happened while I try to fine the rest of the Robinson's.” I said running up the stairs.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“Jacky-Jacky are you here?” I went up into Jacky’s room which was surprisingly closed. Walking close up to the door, I felt a tingling sensat</w:t>
      </w:r>
      <w:r>
        <w:rPr>
          <w:rFonts w:ascii="Comic Sans MS" w:eastAsia="Comic Sans MS" w:hAnsi="Comic Sans MS" w:cs="Comic Sans MS"/>
          <w:sz w:val="24"/>
          <w:szCs w:val="24"/>
        </w:rPr>
        <w:t>ion all through out my body.</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I had no idea what I would find by opening her door. Slowly twisting the knob open for some reason I stopped and let go of the door knob. </w:t>
      </w:r>
      <w:r>
        <w:rPr>
          <w:rFonts w:ascii="Comic Sans MS" w:eastAsia="Comic Sans MS" w:hAnsi="Comic Sans MS" w:cs="Comic Sans MS"/>
          <w:i/>
          <w:iCs/>
          <w:sz w:val="24"/>
          <w:szCs w:val="24"/>
        </w:rPr>
        <w:t>Come on Rocky open the door you won’t find any thing behind the door.</w:t>
      </w:r>
      <w:r>
        <w:rPr>
          <w:rFonts w:ascii="Comic Sans MS" w:eastAsia="Comic Sans MS" w:hAnsi="Comic Sans MS" w:cs="Comic Sans MS"/>
          <w:sz w:val="24"/>
          <w:szCs w:val="24"/>
        </w:rPr>
        <w:t xml:space="preserve"> </w:t>
      </w:r>
      <w:r>
        <w:rPr>
          <w:rFonts w:ascii="Comic Sans MS" w:eastAsia="Comic Sans MS" w:hAnsi="Comic Sans MS" w:cs="Comic Sans MS"/>
          <w:i/>
          <w:iCs/>
          <w:sz w:val="24"/>
          <w:szCs w:val="24"/>
        </w:rPr>
        <w:t>Just open it you wi</w:t>
      </w:r>
      <w:r>
        <w:rPr>
          <w:rFonts w:ascii="Comic Sans MS" w:eastAsia="Comic Sans MS" w:hAnsi="Comic Sans MS" w:cs="Comic Sans MS"/>
          <w:i/>
          <w:iCs/>
          <w:sz w:val="24"/>
          <w:szCs w:val="24"/>
        </w:rPr>
        <w:t>mp open the door.</w:t>
      </w:r>
      <w:r>
        <w:rPr>
          <w:rFonts w:ascii="Comic Sans MS" w:eastAsia="Comic Sans MS" w:hAnsi="Comic Sans MS" w:cs="Comic Sans MS"/>
          <w:sz w:val="24"/>
          <w:szCs w:val="24"/>
        </w:rPr>
        <w:t xml:space="preserve"> I kept fighting over what I was going to do, should I open the door or should I just leave it alone? </w:t>
      </w:r>
      <w:r>
        <w:rPr>
          <w:rFonts w:ascii="Comic Sans MS" w:eastAsia="Comic Sans MS" w:hAnsi="Comic Sans MS" w:cs="Comic Sans MS"/>
          <w:i/>
          <w:iCs/>
          <w:sz w:val="24"/>
          <w:szCs w:val="24"/>
        </w:rPr>
        <w:t xml:space="preserve">What </w:t>
      </w:r>
      <w:r>
        <w:rPr>
          <w:rFonts w:ascii="Comic Sans MS" w:eastAsia="Comic Sans MS" w:hAnsi="Comic Sans MS" w:cs="Comic Sans MS"/>
          <w:i/>
          <w:iCs/>
          <w:sz w:val="24"/>
          <w:szCs w:val="24"/>
        </w:rPr>
        <w:lastRenderedPageBreak/>
        <w:t xml:space="preserve">if I never see her again if I don’t open this door. </w:t>
      </w:r>
      <w:r>
        <w:rPr>
          <w:rFonts w:ascii="Comic Sans MS" w:eastAsia="Comic Sans MS" w:hAnsi="Comic Sans MS" w:cs="Comic Sans MS"/>
          <w:sz w:val="24"/>
          <w:szCs w:val="24"/>
        </w:rPr>
        <w:t>That is it I am going to open the door and see what is behind that door.</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s</w:t>
      </w:r>
      <w:r>
        <w:rPr>
          <w:rFonts w:ascii="Comic Sans MS" w:eastAsia="Comic Sans MS" w:hAnsi="Comic Sans MS" w:cs="Comic Sans MS"/>
          <w:sz w:val="24"/>
          <w:szCs w:val="24"/>
        </w:rPr>
        <w:t>hook myself out and reached for the knob again. I twisted the door knob and slowly went inside of her room. The closet was open a little bit, what is in there that some one is hiding. I walked over to the closet and opened the door. Everything that I hoped</w:t>
      </w:r>
      <w:r>
        <w:rPr>
          <w:rFonts w:ascii="Comic Sans MS" w:eastAsia="Comic Sans MS" w:hAnsi="Comic Sans MS" w:cs="Comic Sans MS"/>
          <w:sz w:val="24"/>
          <w:szCs w:val="24"/>
        </w:rPr>
        <w:t xml:space="preserve"> I would never find in a million years what I am seeing right now. Mr. and Mrs. Robinson here dead in Jacky’s floor.</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“AHHHHHH. OH MY GOSH NO NO NO!!” I screamed at the top of my lungs.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 Please wake up wake up!” I screamed falling to the floor. </w:t>
      </w:r>
      <w:r>
        <w:rPr>
          <w:rFonts w:ascii="Comic Sans MS" w:eastAsia="Comic Sans MS" w:hAnsi="Comic Sans MS" w:cs="Comic Sans MS"/>
          <w:sz w:val="24"/>
          <w:szCs w:val="24"/>
        </w:rPr>
        <w:t>What are those marks on their necks? Vampire marks! I examined there necks and saw a “B” on each of them.</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“Rocky what happened”Nicole came running up here with Ronny.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“DAD,MOM!!” Ronny screamed coming over to Rocky leaning on the floor also.</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“How did this happen?” Nicole screached.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“Vampires, They have already been here!”I yelled.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“Oh my gosh, Jacky!” I yelled running out the door.</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ran downstairs panicking looking all around for Jacky to see if she was alive.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sz w:val="24"/>
          <w:szCs w:val="24"/>
        </w:rPr>
        <w:t xml:space="preserve">     “Jacky!” I screamed.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looked inside of the kitchen, and there she was, her lifeless body stay dry and pale. She has also been murdered cold, and harshly. This could not be happening to my best friend it just can’t be real!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“JACKY NO WAK</w:t>
      </w:r>
      <w:r>
        <w:rPr>
          <w:rFonts w:ascii="Comic Sans MS" w:eastAsia="Comic Sans MS" w:hAnsi="Comic Sans MS" w:cs="Comic Sans MS"/>
          <w:sz w:val="24"/>
          <w:szCs w:val="24"/>
        </w:rPr>
        <w:t>E UP!” I screamed hoping for some miracle to happen here for me.</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started to take her hand and sit on the floor and cried. I cried until I had no tears left.</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cried until........I woke up screaming.</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“Rocky are you okay?” Jacky asked looking worr</w:t>
      </w:r>
      <w:r>
        <w:rPr>
          <w:rFonts w:ascii="Comic Sans MS" w:eastAsia="Comic Sans MS" w:hAnsi="Comic Sans MS" w:cs="Comic Sans MS"/>
          <w:sz w:val="24"/>
          <w:szCs w:val="24"/>
        </w:rPr>
        <w:t>ied about me.</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“Yes I am now!” I let out a sigh of relief. </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“Did you have a bad dream?” she asked.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“No I just had a nightmare, but I’m okay now!” I smiled.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“Want to talk about it?” she replied.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“It’s the longest nightmare ever!” I hes</w:t>
      </w:r>
      <w:r>
        <w:rPr>
          <w:rFonts w:ascii="Comic Sans MS" w:eastAsia="Comic Sans MS" w:hAnsi="Comic Sans MS" w:cs="Comic Sans MS"/>
          <w:sz w:val="24"/>
          <w:szCs w:val="24"/>
        </w:rPr>
        <w:t>itated.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“Tell me over breakfast my mom’s making pancakes.”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“I’m just glad that every thing is okay now, and better now.” I said</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lastRenderedPageBreak/>
        <w:t xml:space="preserve">    Jacky walked out my room, I looked out the window and I must have been hallucinating because I saw the same group</w:t>
      </w:r>
      <w:r>
        <w:rPr>
          <w:rFonts w:ascii="Comic Sans MS" w:eastAsia="Comic Sans MS" w:hAnsi="Comic Sans MS" w:cs="Comic Sans MS"/>
          <w:sz w:val="24"/>
          <w:szCs w:val="24"/>
        </w:rPr>
        <w:t xml:space="preserve"> of people from my dream with the freaky cloaks.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I rubbed my eyes and they were all gone, like magic.  I ran down stairs and saw Mr. and Mrs. Robinson sitting at the table with Jacky and Ronny at there sides.</w:t>
      </w: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r>
        <w:rPr>
          <w:rFonts w:ascii="Comic Sans MS" w:eastAsia="Comic Sans MS" w:hAnsi="Comic Sans MS" w:cs="Comic Sans MS"/>
          <w:i/>
          <w:iCs/>
          <w:sz w:val="24"/>
          <w:szCs w:val="24"/>
        </w:rPr>
        <w:t>I am so glad it was all just a terribl</w:t>
      </w:r>
      <w:r>
        <w:rPr>
          <w:rFonts w:ascii="Comic Sans MS" w:eastAsia="Comic Sans MS" w:hAnsi="Comic Sans MS" w:cs="Comic Sans MS"/>
          <w:i/>
          <w:iCs/>
          <w:sz w:val="24"/>
          <w:szCs w:val="24"/>
        </w:rPr>
        <w:t>e dream</w:t>
      </w:r>
      <w:r>
        <w:rPr>
          <w:rFonts w:ascii="Comic Sans MS" w:eastAsia="Comic Sans MS" w:hAnsi="Comic Sans MS" w:cs="Comic Sans MS"/>
          <w:sz w:val="24"/>
          <w:szCs w:val="24"/>
        </w:rPr>
        <w:t xml:space="preserve">!     </w:t>
      </w: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p>
    <w:p w:rsidR="00A77B3E" w:rsidRDefault="002727CA">
      <w:pPr>
        <w:ind w:left="-180"/>
        <w:rPr>
          <w:rFonts w:ascii="Comic Sans MS" w:eastAsia="Comic Sans MS" w:hAnsi="Comic Sans MS" w:cs="Comic Sans MS"/>
          <w:sz w:val="24"/>
          <w:szCs w:val="24"/>
        </w:rPr>
      </w:pPr>
    </w:p>
    <w:p w:rsidR="00A77B3E" w:rsidRDefault="002727CA">
      <w:pPr>
        <w:ind w:left="-180"/>
        <w:rPr>
          <w:rFonts w:ascii="Comic Sans MS" w:eastAsia="Comic Sans MS" w:hAnsi="Comic Sans MS" w:cs="Comic Sans MS"/>
          <w:sz w:val="24"/>
          <w:szCs w:val="24"/>
        </w:rPr>
      </w:pPr>
      <w:r>
        <w:rPr>
          <w:rFonts w:ascii="Comic Sans MS" w:eastAsia="Comic Sans MS" w:hAnsi="Comic Sans MS" w:cs="Comic Sans MS"/>
          <w:sz w:val="24"/>
          <w:szCs w:val="24"/>
        </w:rPr>
        <w:t xml:space="preserve">      </w:t>
      </w:r>
    </w:p>
    <w:sectPr w:rsidR="00A77B3E">
      <w:pgSz w:w="12240" w:h="15840"/>
      <w:pgMar w:top="1440" w:right="1170" w:bottom="1440"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Syncopate">
    <w:altName w:val="Times New Roman"/>
    <w:charset w:val="00"/>
    <w:family w:val="auto"/>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A77B3E"/>
    <w:rsid w:val="002727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76" w:lineRule="auto"/>
    </w:pPr>
    <w:rPr>
      <w:rFonts w:ascii="Arial" w:eastAsia="Arial" w:hAnsi="Arial" w:cs="Arial"/>
      <w:color w:val="000000"/>
      <w:sz w:val="22"/>
      <w:szCs w:val="22"/>
    </w:rPr>
  </w:style>
  <w:style w:type="paragraph" w:styleId="Heading1">
    <w:name w:val="heading 1"/>
    <w:basedOn w:val="Normal"/>
    <w:next w:val="Normal"/>
    <w:qFormat/>
    <w:rsid w:val="00EF7B96"/>
    <w:pPr>
      <w:spacing w:before="480" w:after="120" w:line="240" w:lineRule="auto"/>
      <w:outlineLvl w:val="0"/>
    </w:pPr>
    <w:rPr>
      <w:b/>
      <w:bCs/>
      <w:sz w:val="48"/>
      <w:szCs w:val="48"/>
    </w:rPr>
  </w:style>
  <w:style w:type="paragraph" w:styleId="Heading2">
    <w:name w:val="heading 2"/>
    <w:basedOn w:val="Normal"/>
    <w:next w:val="Normal"/>
    <w:qFormat/>
    <w:rsid w:val="00EF7B96"/>
    <w:pPr>
      <w:spacing w:before="360" w:after="80" w:line="240" w:lineRule="auto"/>
      <w:outlineLvl w:val="1"/>
    </w:pPr>
    <w:rPr>
      <w:b/>
      <w:bCs/>
      <w:sz w:val="36"/>
      <w:szCs w:val="36"/>
    </w:rPr>
  </w:style>
  <w:style w:type="paragraph" w:styleId="Heading3">
    <w:name w:val="heading 3"/>
    <w:basedOn w:val="Normal"/>
    <w:next w:val="Normal"/>
    <w:qFormat/>
    <w:rsid w:val="00EF7B96"/>
    <w:pPr>
      <w:spacing w:before="280" w:after="80" w:line="240" w:lineRule="auto"/>
      <w:outlineLvl w:val="2"/>
    </w:pPr>
    <w:rPr>
      <w:b/>
      <w:bCs/>
      <w:sz w:val="28"/>
      <w:szCs w:val="28"/>
    </w:rPr>
  </w:style>
  <w:style w:type="paragraph" w:styleId="Heading4">
    <w:name w:val="heading 4"/>
    <w:basedOn w:val="Normal"/>
    <w:next w:val="Normal"/>
    <w:qFormat/>
    <w:rsid w:val="00EF7B96"/>
    <w:pPr>
      <w:spacing w:before="240" w:after="40" w:line="240" w:lineRule="auto"/>
      <w:outlineLvl w:val="3"/>
    </w:pPr>
    <w:rPr>
      <w:b/>
      <w:bCs/>
      <w:sz w:val="24"/>
      <w:szCs w:val="24"/>
    </w:rPr>
  </w:style>
  <w:style w:type="paragraph" w:styleId="Heading5">
    <w:name w:val="heading 5"/>
    <w:basedOn w:val="Normal"/>
    <w:next w:val="Normal"/>
    <w:qFormat/>
    <w:rsid w:val="00EF7B96"/>
    <w:pPr>
      <w:spacing w:before="220" w:after="40" w:line="240" w:lineRule="auto"/>
      <w:outlineLvl w:val="4"/>
    </w:pPr>
    <w:rPr>
      <w:b/>
      <w:bCs/>
    </w:rPr>
  </w:style>
  <w:style w:type="paragraph" w:styleId="Heading6">
    <w:name w:val="heading 6"/>
    <w:basedOn w:val="Normal"/>
    <w:next w:val="Normal"/>
    <w:qFormat/>
    <w:rsid w:val="00EF7B96"/>
    <w:pPr>
      <w:spacing w:before="200" w:after="40" w:line="240" w:lineRule="auto"/>
      <w:outlineLvl w:val="5"/>
    </w:pPr>
    <w:rPr>
      <w:b/>
      <w:bCs/>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3672</Words>
  <Characters>20935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1601-01-01T00:00:00Z</cp:lastPrinted>
  <dcterms:created xsi:type="dcterms:W3CDTF">2011-12-13T00:28:00Z</dcterms:created>
  <dcterms:modified xsi:type="dcterms:W3CDTF">2011-12-13T00:28:00Z</dcterms:modified>
</cp:coreProperties>
</file>